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 nach 1990</w:t>
            </w:r>
          </w:p>
          <w:p>
            <w:pPr>
              <w:spacing w:before="0" w:after="0"/>
            </w:pPr>
            <w:r>
              <w:t>Wand/Boden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0723677" name="019ecf62-9ff8-7487-9a4a-b30ad8928e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017807" name="019ecf62-9ff8-7487-9a4a-b30ad8928e9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7732101" name="019ecf62-c6a4-715c-bb8b-2b70d114c7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345401" name="019ecf62-c6a4-715c-bb8b-2b70d114c7d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Herd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0191103" name="019ecf6f-f79b-7204-8b6a-de0c23178d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070770" name="019ecf6f-f79b-7204-8b6a-de0c23178d5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2516936" name="019ecf70-03e7-75b8-afd1-5164d56c3d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195199" name="019ecf70-03e7-75b8-afd1-5164d56c3d4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Antidröhnbeschichtung </w:t>
            </w:r>
          </w:p>
          <w:p>
            <w:pPr>
              <w:spacing w:before="0" w:after="0"/>
            </w:pPr>
            <w:r>
              <w:t>Waschbecken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8854357" name="019ecf71-8843-7290-bed5-b7c3a114c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054122" name="019ecf71-8843-7290-bed5-b7c3a114c4d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9597912" name="019ecf71-987b-7386-87f0-a5e54bcb94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73362" name="019ecf71-987b-7386-87f0-a5e54bcb94a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/ Decke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/ Plattenkleber </w:t>
            </w:r>
          </w:p>
          <w:p>
            <w:pPr>
              <w:spacing w:before="0" w:after="0"/>
            </w:pPr>
            <w:r>
              <w:t>Wand / Decke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4042852" name="019ef331-4c3c-7477-8f85-609cf766d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211969" name="019ef331-4c3c-7477-8f85-609cf766d8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14873" name="019ef331-5cd9-77ad-9510-73dd7be4be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473907" name="019ef331-5cd9-77ad-9510-73dd7be4be3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4.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9062693" name="019ef35c-db97-76b4-b3f1-45343391f0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894349" name="019ef35c-db97-76b4-b3f1-45343391f01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658338" name="019ef35c-ec4e-7849-b6db-7c634a78cc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337643" name="019ef35c-ec4e-7849-b6db-7c634a78cc7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4 Bad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3507019" name="019ef36c-ce87-7fbc-a22f-46271649c4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465354" name="019ef36c-ce87-7fbc-a22f-46271649c4e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5402257" name="019ef36c-dda7-71fc-815c-0b3cbeb931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673648" name="019ef36c-dda7-71fc-815c-0b3cbeb931f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 Bad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5518112" name="019ef375-60af-7fc3-b34f-2c118fa646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323731" name="019ef375-60af-7fc3-b34f-2c118fa646b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6912249" name="019ef375-78f9-7679-ab0e-5c8374e064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227696" name="019ef375-78f9-7679-ab0e-5c8374e0644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8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Wand/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4446733" name="019ef37b-fba6-79e9-b2fa-b4c605f5da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972733" name="019ef37b-fba6-79e9-b2fa-b4c605f5dac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1327511" name="019ef37c-49b6-72e5-b50c-c87837b8ea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365308" name="019ef37c-49b6-72e5-b50c-c87837b8ea9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 Bad</w:t>
            </w:r>
          </w:p>
          <w:p>
            <w:pPr>
              <w:spacing w:before="0" w:after="0"/>
            </w:pPr>
            <w:r>
              <w:t>3.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2960824" name="019ef38d-d2bb-77e1-a49d-6220e75f39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980304" name="019ef38d-d2bb-77e1-a49d-6220e75f39b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5815267" name="019ef38d-e074-71cc-b982-f3666a0496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854996" name="019ef38d-e074-71cc-b982-f3666a04968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524616" name="019ef397-e7dd-746b-aab1-f87b406025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484195" name="019ef397-e7dd-746b-aab1-f87b4060256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6846497" name="019ef397-ff88-7b0c-a89f-cf3fbbf00f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804491" name="019ef397-ff88-7b0c-a89f-cf3fbbf00f4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4 Bad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8797764" name="019ef39e-191e-744b-98d1-ab59e1b9f0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392915" name="019ef39e-191e-744b-98d1-ab59e1b9f07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5462806" name="019ef39e-2c60-7841-aee2-abed1e055b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586199" name="019ef39e-2c60-7841-aee2-abed1e055b4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3687961" name="019ef3a8-d3c6-7aac-b3fa-27be9b2404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396511" name="019ef3a8-d3c6-7aac-b3fa-27be9b24045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0977496" name="019ef3a8-e847-7323-915d-4e9f4243be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172791" name="019ef3a8-e847-7323-915d-4e9f4243be5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1301178" name="019ef3ad-b6c2-725b-9fcd-8be745d85b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561187" name="019ef3ad-b6c2-725b-9fcd-8be745d85bb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5034431" name="019ef3ad-cca5-7d19-9354-5faac19fcf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966593" name="019ef3ad-cca5-7d19-9354-5faac19fcfe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11 Bad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7832418" name="019ef3b3-4f4c-734a-8d90-20d802d401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658863" name="019ef3b3-4f4c-734a-8d90-20d802d401c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6655352" name="019ef3b3-81be-765a-a770-558f2e4fa9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354375" name="019ef3b3-81be-765a-a770-558f2e4fa9a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8 Bad </w:t>
            </w:r>
          </w:p>
          <w:p>
            <w:pPr>
              <w:spacing w:before="0" w:after="0"/>
            </w:pPr>
            <w:r>
              <w:t>3 .OG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3539701" name="019ef3b9-370a-7257-8d8d-13c9647bfc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471876" name="019ef3b9-370a-7257-8d8d-13c9647bfc0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2214967" name="019ef3b9-9ed1-7093-9fb7-3d50df0c47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159141" name="019ef3b9-9ed1-7093-9fb7-3d50df0c479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10 Bad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5838340" name="019ef3ba-9363-70be-ae3d-8d225755c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291114" name="019ef3ba-9363-70be-ae3d-8d225755c13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3043596" name="019ef3ba-a511-7907-871f-4e26d33e61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525610" name="019ef3ba-a511-7907-871f-4e26d33e619e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4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260079" name="019ef3cd-b3e8-79c9-8c05-783e8ce782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237617" name="019ef3cd-b3e8-79c9-8c05-783e8ce7822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4750415" name="019ef3cd-c82a-7f10-ac0a-6f68daba5f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801249" name="019ef3cd-c82a-7f10-ac0a-6f68daba5fa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3437221" name="019ef3d5-8aab-716a-bfe3-eca3861385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915650" name="019ef3d5-8aab-716a-bfe3-eca38613850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0032310" name="019ef3d5-978b-709c-ae9a-4f0f375830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734075" name="019ef3d5-978b-709c-ae9a-4f0f37583006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20968" name="019ef3d6-3a7c-787f-b738-caf4142574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350752" name="019ef3d6-3a7c-787f-b738-caf41425744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4367877" name="019ef3d6-4dda-777b-bc27-6a9a2173f4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181978" name="019ef3d6-4dda-777b-bc27-6a9a2173f49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4808299" name="019ef3e3-9694-743d-a45b-b85fd6f988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52353" name="019ef3e3-9694-743d-a45b-b85fd6f9883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3656164" name="019ef3e3-bd93-7fbb-8e59-7339295385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68348" name="019ef3e3-bd93-7fbb-8e59-7339295385c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8544445" name="019ef3e8-b1ce-722d-802b-cfcbdf075a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506883" name="019ef3e8-b1ce-722d-802b-cfcbdf075a4b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1792460" name="019ef3e9-4226-7ada-b9e9-65177f1f1a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291266" name="019ef3e9-4226-7ada-b9e9-65177f1f1acb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3708095" name="019ef439-dfed-7629-be02-17e6f6bccd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750605" name="019ef439-dfed-7629-be02-17e6f6bccd3d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9856923" name="019ef439-f334-780d-a5ac-d187feef74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864732" name="019ef439-f334-780d-a5ac-d187feef7428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11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1040881" name="019ef444-8560-76d3-9aa0-d9330b4be0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348099" name="019ef444-8560-76d3-9aa0-d9330b4be093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3523272" name="019ef444-9a1a-742e-bcb9-79a960b44c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392916" name="019ef444-9a1a-742e-bcb9-79a960b44c39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8 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3076235" name="019ef44e-1bf7-75bb-8807-460afb2b50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609637" name="019ef44e-1bf7-75bb-8807-460afb2b508d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6708272" name="019ef44e-302a-7a1f-a04f-854a1ee1b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133107" name="019ef44e-302a-7a1f-a04f-854a1ee1b22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8 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0996007" name="019ef464-6c9f-751e-a886-7233b2aadf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264837" name="019ef464-6c9f-751e-a886-7233b2aadf46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9104911" name="019ef464-8640-7645-bd19-20c2fa5bd1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514067" name="019ef464-8640-7645-bd19-20c2fa5bd156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0603004" name="019ef473-611e-7283-bdee-eb4078b019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584227" name="019ef473-611e-7283-bdee-eb4078b0190c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2703242" name="019ef473-7382-7bc7-91a1-a28421de43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070019" name="019ef473-7382-7bc7-91a1-a28421de43fd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4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7076164" name="019ef481-277f-7327-940d-30223bc923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837094" name="019ef481-277f-7327-940d-30223bc9237f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1980904" name="019ef481-3c1d-7df1-b002-6dc5bfad40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716688" name="019ef481-3c1d-7df1-b002-6dc5bfad40a6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425983" name="019ef488-64c7-7cc4-ab42-117bbcd13c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011129" name="019ef488-64c7-7cc4-ab42-117bbcd13cb6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3622753" name="019ef488-7a6b-70b6-8608-ce1e2f3cd1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293622" name="019ef488-7a6b-70b6-8608-ce1e2f3cd14d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2395473" name="019ef494-9b6d-77bf-b8f6-ef71787524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660800" name="019ef494-9b6d-77bf-b8f6-ef7178752467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5940879" name="019ef494-aa3a-7012-ae2a-31fe8c52e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529507" name="019ef494-aa3a-7012-ae2a-31fe8c52e893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6846791" name="019ef49e-e004-7d11-a840-06d1e2e4b2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555510" name="019ef49e-e004-7d11-a840-06d1e2e4b26f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9491329" name="019ef49e-ef6d-7dbd-8fe4-73c2101d3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951460" name="019ef49e-ef6d-7dbd-8fe4-73c2101d372d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1849911" name="019ef4a2-e759-7375-bf12-1d7584b4d1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508517" name="019ef4a2-e759-7375-bf12-1d7584b4d155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8329711" name="019ef4a2-f686-7193-aebf-b16fae611f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56719" name="019ef4a2-f686-7193-aebf-b16fae611f57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Nordstrasse 70, 8006 Zürich</w:t>
          </w:r>
        </w:p>
        <w:p>
          <w:pPr>
            <w:spacing w:before="0" w:after="0"/>
          </w:pPr>
          <w:r>
            <w:t>978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footer.xml" Type="http://schemas.openxmlformats.org/officeDocument/2006/relationships/footer" Id="rId6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